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17379" w14:textId="166B1AEE" w:rsidR="000640D6" w:rsidRPr="007C5949" w:rsidRDefault="00C25CC6">
      <w:pPr>
        <w:jc w:val="center"/>
        <w:rPr>
          <w:lang w:val="nb-NO"/>
        </w:rPr>
      </w:pPr>
      <w:r w:rsidRPr="007C5949">
        <w:rPr>
          <w:b/>
          <w:sz w:val="32"/>
          <w:lang w:val="nb-NO"/>
        </w:rPr>
        <w:t xml:space="preserve">SVARSKJEMA </w:t>
      </w:r>
      <w:r w:rsidR="007C5949" w:rsidRPr="007C5949">
        <w:rPr>
          <w:b/>
          <w:sz w:val="32"/>
          <w:lang w:val="nb-NO"/>
        </w:rPr>
        <w:t>B</w:t>
      </w:r>
      <w:r w:rsidR="007C5949">
        <w:rPr>
          <w:b/>
          <w:sz w:val="32"/>
          <w:lang w:val="nb-NO"/>
        </w:rPr>
        <w:t xml:space="preserve"> </w:t>
      </w:r>
      <w:r w:rsidRPr="007C5949">
        <w:rPr>
          <w:b/>
          <w:sz w:val="32"/>
          <w:lang w:val="nb-NO"/>
        </w:rPr>
        <w:t>– TEKSTBESVARELSER</w:t>
      </w:r>
      <w:r w:rsidRPr="007C5949">
        <w:rPr>
          <w:b/>
          <w:sz w:val="32"/>
          <w:lang w:val="nb-NO"/>
        </w:rPr>
        <w:br/>
        <w:t>Elektrikertjenester</w:t>
      </w:r>
    </w:p>
    <w:p w14:paraId="50D7D36E" w14:textId="77777777" w:rsidR="000640D6" w:rsidRPr="007C5949" w:rsidRDefault="00C25CC6">
      <w:pPr>
        <w:rPr>
          <w:lang w:val="nb-NO"/>
        </w:rPr>
      </w:pPr>
      <w:r w:rsidRPr="007C5949">
        <w:rPr>
          <w:b/>
          <w:lang w:val="nb-NO"/>
        </w:rPr>
        <w:br/>
        <w:t>1. Generell informasjon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0640D6" w14:paraId="74E4F699" w14:textId="77777777">
        <w:tc>
          <w:tcPr>
            <w:tcW w:w="4320" w:type="dxa"/>
          </w:tcPr>
          <w:p w14:paraId="02D70113" w14:textId="77777777" w:rsidR="000640D6" w:rsidRDefault="00C25CC6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navn</w:t>
            </w:r>
            <w:proofErr w:type="spellEnd"/>
          </w:p>
        </w:tc>
        <w:tc>
          <w:tcPr>
            <w:tcW w:w="4320" w:type="dxa"/>
          </w:tcPr>
          <w:p w14:paraId="0D50EEC7" w14:textId="77777777" w:rsidR="000640D6" w:rsidRDefault="000640D6"/>
        </w:tc>
      </w:tr>
      <w:tr w:rsidR="000640D6" w14:paraId="0FD24B73" w14:textId="77777777">
        <w:tc>
          <w:tcPr>
            <w:tcW w:w="4320" w:type="dxa"/>
          </w:tcPr>
          <w:p w14:paraId="0ED54629" w14:textId="77777777" w:rsidR="000640D6" w:rsidRDefault="00C25CC6">
            <w:r>
              <w:t>Organisasjonsnummer</w:t>
            </w:r>
          </w:p>
        </w:tc>
        <w:tc>
          <w:tcPr>
            <w:tcW w:w="4320" w:type="dxa"/>
          </w:tcPr>
          <w:p w14:paraId="26F13D88" w14:textId="77777777" w:rsidR="000640D6" w:rsidRDefault="000640D6"/>
        </w:tc>
      </w:tr>
      <w:tr w:rsidR="000640D6" w14:paraId="53DBB5B7" w14:textId="77777777">
        <w:tc>
          <w:tcPr>
            <w:tcW w:w="4320" w:type="dxa"/>
          </w:tcPr>
          <w:p w14:paraId="11A5215E" w14:textId="77777777" w:rsidR="000640D6" w:rsidRDefault="00C25CC6">
            <w:r>
              <w:t>Kontaktperson</w:t>
            </w:r>
          </w:p>
        </w:tc>
        <w:tc>
          <w:tcPr>
            <w:tcW w:w="4320" w:type="dxa"/>
          </w:tcPr>
          <w:p w14:paraId="06FDDB88" w14:textId="77777777" w:rsidR="000640D6" w:rsidRDefault="000640D6"/>
        </w:tc>
      </w:tr>
      <w:tr w:rsidR="000640D6" w14:paraId="4DB88F46" w14:textId="77777777">
        <w:tc>
          <w:tcPr>
            <w:tcW w:w="4320" w:type="dxa"/>
          </w:tcPr>
          <w:p w14:paraId="2ED707FF" w14:textId="77777777" w:rsidR="000640D6" w:rsidRDefault="00C25CC6">
            <w:r>
              <w:t>E-post</w:t>
            </w:r>
          </w:p>
        </w:tc>
        <w:tc>
          <w:tcPr>
            <w:tcW w:w="4320" w:type="dxa"/>
          </w:tcPr>
          <w:p w14:paraId="0A5A854D" w14:textId="77777777" w:rsidR="000640D6" w:rsidRDefault="000640D6"/>
        </w:tc>
      </w:tr>
      <w:tr w:rsidR="000640D6" w14:paraId="7B224E13" w14:textId="77777777">
        <w:tc>
          <w:tcPr>
            <w:tcW w:w="4320" w:type="dxa"/>
          </w:tcPr>
          <w:p w14:paraId="3C5D4207" w14:textId="77777777" w:rsidR="000640D6" w:rsidRDefault="00C25CC6">
            <w:r>
              <w:t>Telefon</w:t>
            </w:r>
          </w:p>
        </w:tc>
        <w:tc>
          <w:tcPr>
            <w:tcW w:w="4320" w:type="dxa"/>
          </w:tcPr>
          <w:p w14:paraId="60BAD8F6" w14:textId="77777777" w:rsidR="000640D6" w:rsidRDefault="000640D6"/>
        </w:tc>
      </w:tr>
      <w:tr w:rsidR="000640D6" w14:paraId="263F62FE" w14:textId="77777777">
        <w:tc>
          <w:tcPr>
            <w:tcW w:w="4320" w:type="dxa"/>
          </w:tcPr>
          <w:p w14:paraId="6E1A20A4" w14:textId="77777777" w:rsidR="000640D6" w:rsidRDefault="00C25CC6">
            <w:r>
              <w:t>Hvilke delkontrakter tilbudet gjelder</w:t>
            </w:r>
          </w:p>
        </w:tc>
        <w:tc>
          <w:tcPr>
            <w:tcW w:w="4320" w:type="dxa"/>
          </w:tcPr>
          <w:p w14:paraId="7B632996" w14:textId="77777777" w:rsidR="000640D6" w:rsidRDefault="000640D6"/>
        </w:tc>
      </w:tr>
    </w:tbl>
    <w:p w14:paraId="68C57BB8" w14:textId="77777777" w:rsidR="000640D6" w:rsidRDefault="00C25CC6">
      <w:r>
        <w:rPr>
          <w:b/>
        </w:rPr>
        <w:br/>
      </w:r>
      <w:r>
        <w:rPr>
          <w:b/>
        </w:rPr>
        <w:t>2. Vaktordning, responstid og tilgjengelighet (20 %)</w:t>
      </w:r>
    </w:p>
    <w:p w14:paraId="7B282CB0" w14:textId="6C8FE022" w:rsidR="000640D6" w:rsidRDefault="00C25CC6">
      <w:r>
        <w:rPr>
          <w:b/>
        </w:rPr>
        <w:t xml:space="preserve">2.1 </w:t>
      </w:r>
      <w:proofErr w:type="spellStart"/>
      <w:r>
        <w:rPr>
          <w:b/>
        </w:rPr>
        <w:t>Vaktordning</w:t>
      </w:r>
      <w:proofErr w:type="spellEnd"/>
      <w:r w:rsidR="00600138">
        <w:rPr>
          <w:b/>
        </w:rPr>
        <w:t xml:space="preserve">. </w:t>
      </w:r>
      <w:proofErr w:type="spellStart"/>
      <w:r w:rsidR="00600138">
        <w:rPr>
          <w:b/>
        </w:rPr>
        <w:t>Jfr</w:t>
      </w:r>
      <w:proofErr w:type="spellEnd"/>
      <w:r w:rsidR="00600138">
        <w:rPr>
          <w:b/>
        </w:rPr>
        <w:t xml:space="preserve">. Pkt. 6.2.3 a. </w:t>
      </w:r>
    </w:p>
    <w:p w14:paraId="4F475CE3" w14:textId="77777777" w:rsidR="000640D6" w:rsidRPr="007C5949" w:rsidRDefault="00C25CC6">
      <w:pPr>
        <w:rPr>
          <w:lang w:val="nb-NO"/>
        </w:rPr>
      </w:pPr>
      <w:r w:rsidRPr="007C5949">
        <w:rPr>
          <w:lang w:val="nb-NO"/>
        </w:rPr>
        <w:t>Beskriv organisering av vaktordningen, inkludert bemanning, tilgjengelighet og hvordan kontinuitet sikres.</w:t>
      </w:r>
    </w:p>
    <w:p w14:paraId="7FC36187" w14:textId="77777777" w:rsidR="000640D6" w:rsidRPr="007C5949" w:rsidRDefault="00C25CC6">
      <w:pPr>
        <w:rPr>
          <w:lang w:val="nb-NO"/>
        </w:rPr>
      </w:pPr>
      <w:r w:rsidRPr="007C5949">
        <w:rPr>
          <w:lang w:val="nb-NO"/>
        </w:rPr>
        <w:t>Besvarelse:</w:t>
      </w:r>
    </w:p>
    <w:p w14:paraId="05817BEC" w14:textId="77777777" w:rsidR="000640D6" w:rsidRPr="007C5949" w:rsidRDefault="00C25CC6">
      <w:pPr>
        <w:rPr>
          <w:lang w:val="nb-NO"/>
        </w:rPr>
      </w:pPr>
      <w:r w:rsidRPr="007C5949">
        <w:rPr>
          <w:lang w:val="nb-NO"/>
        </w:rPr>
        <w:t>____________________________________________________________</w:t>
      </w:r>
    </w:p>
    <w:p w14:paraId="537BB439" w14:textId="77777777" w:rsidR="000640D6" w:rsidRPr="007C5949" w:rsidRDefault="000640D6">
      <w:pPr>
        <w:rPr>
          <w:lang w:val="nb-NO"/>
        </w:rPr>
      </w:pPr>
    </w:p>
    <w:p w14:paraId="562A94CE" w14:textId="198FED36" w:rsidR="000640D6" w:rsidRPr="007C5949" w:rsidRDefault="00C25CC6">
      <w:pPr>
        <w:rPr>
          <w:lang w:val="nb-NO"/>
        </w:rPr>
      </w:pPr>
      <w:r w:rsidRPr="007C5949">
        <w:rPr>
          <w:b/>
          <w:lang w:val="nb-NO"/>
        </w:rPr>
        <w:t>2.</w:t>
      </w:r>
      <w:r w:rsidR="00004FA9">
        <w:rPr>
          <w:b/>
          <w:lang w:val="nb-NO"/>
        </w:rPr>
        <w:t>2</w:t>
      </w:r>
      <w:r w:rsidRPr="007C5949">
        <w:rPr>
          <w:b/>
          <w:lang w:val="nb-NO"/>
        </w:rPr>
        <w:t xml:space="preserve"> Tilgjengelighet og oppfølging</w:t>
      </w:r>
      <w:r w:rsidR="00600138">
        <w:rPr>
          <w:b/>
          <w:lang w:val="nb-NO"/>
        </w:rPr>
        <w:t xml:space="preserve"> Jfr. Pkt. 6.2.3 c.</w:t>
      </w:r>
    </w:p>
    <w:p w14:paraId="3A9B8824" w14:textId="25B7ADA1" w:rsidR="000640D6" w:rsidRPr="007C5949" w:rsidRDefault="00C25CC6">
      <w:pPr>
        <w:rPr>
          <w:lang w:val="nb-NO"/>
        </w:rPr>
      </w:pPr>
      <w:r w:rsidRPr="007C5949">
        <w:rPr>
          <w:lang w:val="nb-NO"/>
        </w:rPr>
        <w:t xml:space="preserve">Beskriv hvordan oppdragsgiver følges opp, </w:t>
      </w:r>
      <w:r w:rsidR="00572017">
        <w:rPr>
          <w:lang w:val="nb-NO"/>
        </w:rPr>
        <w:t xml:space="preserve">tilgjengelighet, </w:t>
      </w:r>
      <w:r w:rsidR="00C43285">
        <w:rPr>
          <w:lang w:val="nb-NO"/>
        </w:rPr>
        <w:t xml:space="preserve">lokalkunnskap </w:t>
      </w:r>
      <w:r w:rsidRPr="007C5949">
        <w:rPr>
          <w:lang w:val="nb-NO"/>
        </w:rPr>
        <w:t>og samhandling.</w:t>
      </w:r>
    </w:p>
    <w:p w14:paraId="7BC296BB" w14:textId="77777777" w:rsidR="000640D6" w:rsidRPr="007C5949" w:rsidRDefault="00C25CC6">
      <w:pPr>
        <w:rPr>
          <w:lang w:val="nb-NO"/>
        </w:rPr>
      </w:pPr>
      <w:r w:rsidRPr="007C5949">
        <w:rPr>
          <w:lang w:val="nb-NO"/>
        </w:rPr>
        <w:t>Besvarelse:</w:t>
      </w:r>
    </w:p>
    <w:p w14:paraId="731D72F9" w14:textId="77777777" w:rsidR="000640D6" w:rsidRPr="007C5949" w:rsidRDefault="00C25CC6">
      <w:pPr>
        <w:rPr>
          <w:lang w:val="nb-NO"/>
        </w:rPr>
      </w:pPr>
      <w:r w:rsidRPr="007C5949">
        <w:rPr>
          <w:lang w:val="nb-NO"/>
        </w:rPr>
        <w:t>____________________________________________________________</w:t>
      </w:r>
    </w:p>
    <w:p w14:paraId="22B52A36" w14:textId="77777777" w:rsidR="000640D6" w:rsidRPr="007C5949" w:rsidRDefault="00C25CC6">
      <w:pPr>
        <w:rPr>
          <w:lang w:val="nb-NO"/>
        </w:rPr>
      </w:pPr>
      <w:r w:rsidRPr="007C5949">
        <w:rPr>
          <w:b/>
          <w:lang w:val="nb-NO"/>
        </w:rPr>
        <w:br/>
        <w:t>3. Miljø (30 %)</w:t>
      </w:r>
    </w:p>
    <w:p w14:paraId="1B211D81" w14:textId="14714F9D" w:rsidR="000640D6" w:rsidRPr="007C5949" w:rsidRDefault="00C25CC6">
      <w:pPr>
        <w:rPr>
          <w:lang w:val="nb-NO"/>
        </w:rPr>
      </w:pPr>
      <w:r w:rsidRPr="007C5949">
        <w:rPr>
          <w:b/>
          <w:lang w:val="nb-NO"/>
        </w:rPr>
        <w:t>3.1 Miljøvennlig gjennomføring (10 %)</w:t>
      </w:r>
      <w:r w:rsidR="00C51E1D">
        <w:rPr>
          <w:b/>
          <w:lang w:val="nb-NO"/>
        </w:rPr>
        <w:t xml:space="preserve"> Jfr. Pkt. 6.2.4 a.</w:t>
      </w:r>
    </w:p>
    <w:p w14:paraId="6075A711" w14:textId="77777777" w:rsidR="000640D6" w:rsidRPr="007C5949" w:rsidRDefault="00C25CC6">
      <w:pPr>
        <w:rPr>
          <w:lang w:val="nb-NO"/>
        </w:rPr>
      </w:pPr>
      <w:r w:rsidRPr="007C5949">
        <w:rPr>
          <w:lang w:val="nb-NO"/>
        </w:rPr>
        <w:t>Beskriv tiltak for å redusere miljøbelastning, herunder planlegging, samordning og energieffektivitet.</w:t>
      </w:r>
    </w:p>
    <w:p w14:paraId="1C9722C6" w14:textId="77777777" w:rsidR="000640D6" w:rsidRPr="007C5949" w:rsidRDefault="00C25CC6">
      <w:pPr>
        <w:rPr>
          <w:lang w:val="nb-NO"/>
        </w:rPr>
      </w:pPr>
      <w:r w:rsidRPr="007C5949">
        <w:rPr>
          <w:lang w:val="nb-NO"/>
        </w:rPr>
        <w:t>Besvarelse:</w:t>
      </w:r>
    </w:p>
    <w:p w14:paraId="6D1DD979" w14:textId="77777777" w:rsidR="000640D6" w:rsidRPr="007C5949" w:rsidRDefault="00C25CC6">
      <w:pPr>
        <w:rPr>
          <w:lang w:val="nb-NO"/>
        </w:rPr>
      </w:pPr>
      <w:r w:rsidRPr="007C5949">
        <w:rPr>
          <w:lang w:val="nb-NO"/>
        </w:rPr>
        <w:lastRenderedPageBreak/>
        <w:t>____________________________________________________________</w:t>
      </w:r>
    </w:p>
    <w:p w14:paraId="2D2CE51A" w14:textId="77777777" w:rsidR="000640D6" w:rsidRPr="007C5949" w:rsidRDefault="000640D6">
      <w:pPr>
        <w:rPr>
          <w:lang w:val="nb-NO"/>
        </w:rPr>
      </w:pPr>
    </w:p>
    <w:p w14:paraId="2E5DF0E3" w14:textId="5B5519CE" w:rsidR="000640D6" w:rsidRPr="007C5949" w:rsidRDefault="00C25CC6">
      <w:pPr>
        <w:rPr>
          <w:lang w:val="nb-NO"/>
        </w:rPr>
      </w:pPr>
      <w:r w:rsidRPr="007C5949">
        <w:rPr>
          <w:b/>
          <w:lang w:val="nb-NO"/>
        </w:rPr>
        <w:t>3.2 Transport og kjøretøy (10 %)</w:t>
      </w:r>
      <w:r w:rsidR="00C51E1D" w:rsidRPr="00C51E1D">
        <w:rPr>
          <w:b/>
          <w:lang w:val="nb-NO"/>
        </w:rPr>
        <w:t xml:space="preserve"> </w:t>
      </w:r>
      <w:r w:rsidR="00C51E1D">
        <w:rPr>
          <w:b/>
          <w:lang w:val="nb-NO"/>
        </w:rPr>
        <w:t xml:space="preserve">Jfr. Pkt. 6.2.4 </w:t>
      </w:r>
      <w:r w:rsidR="00C51E1D">
        <w:rPr>
          <w:b/>
          <w:lang w:val="nb-NO"/>
        </w:rPr>
        <w:t>b.</w:t>
      </w:r>
    </w:p>
    <w:p w14:paraId="64EEF128" w14:textId="77777777" w:rsidR="000640D6" w:rsidRPr="007C5949" w:rsidRDefault="00C25CC6">
      <w:pPr>
        <w:rPr>
          <w:lang w:val="nb-NO"/>
        </w:rPr>
      </w:pPr>
      <w:r w:rsidRPr="007C5949">
        <w:rPr>
          <w:lang w:val="nb-NO"/>
        </w:rPr>
        <w:t>Beskriv kjøretøypark og tiltak for redusert utslipp.</w:t>
      </w:r>
    </w:p>
    <w:p w14:paraId="3DA66A51" w14:textId="77777777" w:rsidR="000640D6" w:rsidRPr="007C5949" w:rsidRDefault="00C25CC6">
      <w:pPr>
        <w:rPr>
          <w:lang w:val="nb-NO"/>
        </w:rPr>
      </w:pPr>
      <w:r w:rsidRPr="007C5949">
        <w:rPr>
          <w:lang w:val="nb-NO"/>
        </w:rPr>
        <w:t>Besvarelse:</w:t>
      </w:r>
    </w:p>
    <w:p w14:paraId="344976A6" w14:textId="77777777" w:rsidR="000640D6" w:rsidRPr="007C5949" w:rsidRDefault="00C25CC6">
      <w:pPr>
        <w:rPr>
          <w:lang w:val="nb-NO"/>
        </w:rPr>
      </w:pPr>
      <w:r w:rsidRPr="007C5949">
        <w:rPr>
          <w:lang w:val="nb-NO"/>
        </w:rPr>
        <w:t>____________________________________________________________</w:t>
      </w:r>
    </w:p>
    <w:p w14:paraId="01599440" w14:textId="77777777" w:rsidR="000640D6" w:rsidRPr="007C5949" w:rsidRDefault="000640D6">
      <w:pPr>
        <w:rPr>
          <w:lang w:val="nb-NO"/>
        </w:rPr>
      </w:pPr>
    </w:p>
    <w:p w14:paraId="64991BD6" w14:textId="4395C592" w:rsidR="000640D6" w:rsidRPr="007C5949" w:rsidRDefault="00C25CC6">
      <w:pPr>
        <w:rPr>
          <w:lang w:val="nb-NO"/>
        </w:rPr>
      </w:pPr>
      <w:r w:rsidRPr="007C5949">
        <w:rPr>
          <w:b/>
          <w:lang w:val="nb-NO"/>
        </w:rPr>
        <w:t>3.3 Avfall og materialbruk (10 %)</w:t>
      </w:r>
      <w:r w:rsidR="00C51E1D">
        <w:rPr>
          <w:b/>
          <w:lang w:val="nb-NO"/>
        </w:rPr>
        <w:t xml:space="preserve"> </w:t>
      </w:r>
      <w:r w:rsidR="00C51E1D">
        <w:rPr>
          <w:b/>
          <w:lang w:val="nb-NO"/>
        </w:rPr>
        <w:t xml:space="preserve">Jfr. Pkt. 6.2.4 </w:t>
      </w:r>
      <w:r w:rsidR="004D286B">
        <w:rPr>
          <w:b/>
          <w:lang w:val="nb-NO"/>
        </w:rPr>
        <w:t>c.</w:t>
      </w:r>
    </w:p>
    <w:p w14:paraId="60CDD09C" w14:textId="77777777" w:rsidR="000640D6" w:rsidRPr="007C5949" w:rsidRDefault="00C25CC6">
      <w:pPr>
        <w:rPr>
          <w:lang w:val="nb-NO"/>
        </w:rPr>
      </w:pPr>
      <w:r w:rsidRPr="007C5949">
        <w:rPr>
          <w:lang w:val="nb-NO"/>
        </w:rPr>
        <w:t>Beskriv håndtering av avfall, returordninger og reduksjon av svinn.</w:t>
      </w:r>
    </w:p>
    <w:p w14:paraId="52C8DD3E" w14:textId="77777777" w:rsidR="000640D6" w:rsidRDefault="00C25CC6">
      <w:proofErr w:type="spellStart"/>
      <w:r>
        <w:t>Besvarelse</w:t>
      </w:r>
      <w:proofErr w:type="spellEnd"/>
      <w:r>
        <w:t>:</w:t>
      </w:r>
    </w:p>
    <w:p w14:paraId="7EDC74ED" w14:textId="77777777" w:rsidR="000640D6" w:rsidRDefault="00C25CC6">
      <w:r>
        <w:t>____________________________________________________________</w:t>
      </w:r>
    </w:p>
    <w:p w14:paraId="6A7EAD65" w14:textId="77777777" w:rsidR="000640D6" w:rsidRDefault="000640D6"/>
    <w:p w14:paraId="18CEDAEE" w14:textId="77777777" w:rsidR="000640D6" w:rsidRDefault="00C25CC6">
      <w:r>
        <w:rPr>
          <w:b/>
        </w:rPr>
        <w:br/>
        <w:t>4. Eventuelle merknader</w:t>
      </w:r>
    </w:p>
    <w:p w14:paraId="52B18AC4" w14:textId="77777777" w:rsidR="000640D6" w:rsidRDefault="00C25CC6">
      <w:r>
        <w:t>Besvarelse:</w:t>
      </w:r>
    </w:p>
    <w:p w14:paraId="002564C9" w14:textId="77777777" w:rsidR="000640D6" w:rsidRDefault="00C25CC6">
      <w:r>
        <w:t>____________________________________________________________</w:t>
      </w:r>
    </w:p>
    <w:p w14:paraId="359835DB" w14:textId="77777777" w:rsidR="000640D6" w:rsidRDefault="00C25CC6">
      <w:r>
        <w:rPr>
          <w:b/>
        </w:rPr>
        <w:br/>
        <w:t>5. Signatur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0640D6" w14:paraId="152A54D2" w14:textId="77777777">
        <w:tc>
          <w:tcPr>
            <w:tcW w:w="4320" w:type="dxa"/>
          </w:tcPr>
          <w:p w14:paraId="2B56ED4D" w14:textId="77777777" w:rsidR="000640D6" w:rsidRDefault="00C25CC6">
            <w:r>
              <w:t>Dato</w:t>
            </w:r>
          </w:p>
        </w:tc>
        <w:tc>
          <w:tcPr>
            <w:tcW w:w="4320" w:type="dxa"/>
          </w:tcPr>
          <w:p w14:paraId="40DA6390" w14:textId="77777777" w:rsidR="000640D6" w:rsidRDefault="000640D6"/>
        </w:tc>
      </w:tr>
      <w:tr w:rsidR="000640D6" w14:paraId="43306129" w14:textId="77777777">
        <w:tc>
          <w:tcPr>
            <w:tcW w:w="4320" w:type="dxa"/>
          </w:tcPr>
          <w:p w14:paraId="1404B709" w14:textId="77777777" w:rsidR="000640D6" w:rsidRDefault="00C25CC6">
            <w:r>
              <w:t>Navn</w:t>
            </w:r>
          </w:p>
        </w:tc>
        <w:tc>
          <w:tcPr>
            <w:tcW w:w="4320" w:type="dxa"/>
          </w:tcPr>
          <w:p w14:paraId="13EE9755" w14:textId="77777777" w:rsidR="000640D6" w:rsidRDefault="000640D6"/>
        </w:tc>
      </w:tr>
      <w:tr w:rsidR="000640D6" w14:paraId="00BDF763" w14:textId="77777777">
        <w:tc>
          <w:tcPr>
            <w:tcW w:w="4320" w:type="dxa"/>
          </w:tcPr>
          <w:p w14:paraId="320C2E19" w14:textId="77777777" w:rsidR="000640D6" w:rsidRDefault="00C25CC6">
            <w:r>
              <w:t>Signatur</w:t>
            </w:r>
          </w:p>
        </w:tc>
        <w:tc>
          <w:tcPr>
            <w:tcW w:w="4320" w:type="dxa"/>
          </w:tcPr>
          <w:p w14:paraId="18514482" w14:textId="77777777" w:rsidR="000640D6" w:rsidRDefault="000640D6"/>
        </w:tc>
      </w:tr>
    </w:tbl>
    <w:p w14:paraId="12C8415F" w14:textId="77777777" w:rsidR="00F73454" w:rsidRDefault="00F73454"/>
    <w:sectPr w:rsidR="00F73454" w:rsidSect="00D64FEC">
      <w:headerReference w:type="default" r:id="rId11"/>
      <w:pgSz w:w="12240" w:h="15840"/>
      <w:pgMar w:top="1440" w:right="1800" w:bottom="1440" w:left="1800" w:header="22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A78C4" w14:textId="77777777" w:rsidR="00C25CC6" w:rsidRDefault="00C25CC6" w:rsidP="00D64FEC">
      <w:pPr>
        <w:spacing w:after="0" w:line="240" w:lineRule="auto"/>
      </w:pPr>
      <w:r>
        <w:separator/>
      </w:r>
    </w:p>
  </w:endnote>
  <w:endnote w:type="continuationSeparator" w:id="0">
    <w:p w14:paraId="6ED49B9D" w14:textId="77777777" w:rsidR="00C25CC6" w:rsidRDefault="00C25CC6" w:rsidP="00D64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19530" w14:textId="77777777" w:rsidR="00C25CC6" w:rsidRDefault="00C25CC6" w:rsidP="00D64FEC">
      <w:pPr>
        <w:spacing w:after="0" w:line="240" w:lineRule="auto"/>
      </w:pPr>
      <w:r>
        <w:separator/>
      </w:r>
    </w:p>
  </w:footnote>
  <w:footnote w:type="continuationSeparator" w:id="0">
    <w:p w14:paraId="10FA03B0" w14:textId="77777777" w:rsidR="00C25CC6" w:rsidRDefault="00C25CC6" w:rsidP="00D64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06F93" w14:textId="74BC93D4" w:rsidR="00D64FEC" w:rsidRDefault="00D64FEC">
    <w:pPr>
      <w:pStyle w:val="Topptekst"/>
    </w:pPr>
    <w:r w:rsidRPr="00994FA4">
      <w:rPr>
        <w:rFonts w:ascii="Open Sans" w:hAnsi="Open Sans" w:cs="Open Sans"/>
        <w:noProof/>
      </w:rPr>
      <w:drawing>
        <wp:inline distT="0" distB="0" distL="0" distR="0" wp14:anchorId="01802195" wp14:editId="134B40F0">
          <wp:extent cx="1688407" cy="544830"/>
          <wp:effectExtent l="0" t="0" r="7620" b="762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9329" cy="554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98086845">
    <w:abstractNumId w:val="8"/>
  </w:num>
  <w:num w:numId="2" w16cid:durableId="1007555302">
    <w:abstractNumId w:val="6"/>
  </w:num>
  <w:num w:numId="3" w16cid:durableId="233711709">
    <w:abstractNumId w:val="5"/>
  </w:num>
  <w:num w:numId="4" w16cid:durableId="1060322419">
    <w:abstractNumId w:val="4"/>
  </w:num>
  <w:num w:numId="5" w16cid:durableId="1098329515">
    <w:abstractNumId w:val="7"/>
  </w:num>
  <w:num w:numId="6" w16cid:durableId="1666087809">
    <w:abstractNumId w:val="3"/>
  </w:num>
  <w:num w:numId="7" w16cid:durableId="591357425">
    <w:abstractNumId w:val="2"/>
  </w:num>
  <w:num w:numId="8" w16cid:durableId="1677733032">
    <w:abstractNumId w:val="1"/>
  </w:num>
  <w:num w:numId="9" w16cid:durableId="1563175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4FA9"/>
    <w:rsid w:val="00034616"/>
    <w:rsid w:val="0006063C"/>
    <w:rsid w:val="000640D6"/>
    <w:rsid w:val="00081248"/>
    <w:rsid w:val="0015074B"/>
    <w:rsid w:val="00270F62"/>
    <w:rsid w:val="0029639D"/>
    <w:rsid w:val="00326F90"/>
    <w:rsid w:val="004C09E3"/>
    <w:rsid w:val="004D286B"/>
    <w:rsid w:val="00572017"/>
    <w:rsid w:val="00600138"/>
    <w:rsid w:val="007C5949"/>
    <w:rsid w:val="007D5A14"/>
    <w:rsid w:val="00936873"/>
    <w:rsid w:val="00AA1D8D"/>
    <w:rsid w:val="00B47730"/>
    <w:rsid w:val="00C25CC6"/>
    <w:rsid w:val="00C43285"/>
    <w:rsid w:val="00C51E1D"/>
    <w:rsid w:val="00CB0664"/>
    <w:rsid w:val="00D64FEC"/>
    <w:rsid w:val="00F61B93"/>
    <w:rsid w:val="00F7345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73A609"/>
  <w14:defaultImageDpi w14:val="300"/>
  <w15:docId w15:val="{DF2240B1-730B-4B89-A0AD-063B47188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95dd94-fac3-4f97-878e-82b565af33c2" xsi:nil="true"/>
    <lcf76f155ced4ddcb4097134ff3c332f xmlns="f27f9627-ef06-45af-92c4-0219d23e0ec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CAE2A88F7767445AE07B962980F39DB" ma:contentTypeVersion="18" ma:contentTypeDescription="Opprett et nytt dokument." ma:contentTypeScope="" ma:versionID="788ecde3cd3e201a7ee2d810ec02b550">
  <xsd:schema xmlns:xsd="http://www.w3.org/2001/XMLSchema" xmlns:xs="http://www.w3.org/2001/XMLSchema" xmlns:p="http://schemas.microsoft.com/office/2006/metadata/properties" xmlns:ns2="f27f9627-ef06-45af-92c4-0219d23e0ec9" xmlns:ns3="1195dd94-fac3-4f97-878e-82b565af33c2" targetNamespace="http://schemas.microsoft.com/office/2006/metadata/properties" ma:root="true" ma:fieldsID="c61f5edc9291adef026e4a3d27eed11a" ns2:_="" ns3:_="">
    <xsd:import namespace="f27f9627-ef06-45af-92c4-0219d23e0ec9"/>
    <xsd:import namespace="1195dd94-fac3-4f97-878e-82b565af33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7f9627-ef06-45af-92c4-0219d23e0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3b67ce05-1468-42e4-bab1-eb2f0df416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5dd94-fac3-4f97-878e-82b565af3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65d8bc5-69b0-4cf8-a7ba-8dde04e2f777}" ma:internalName="TaxCatchAll" ma:showField="CatchAllData" ma:web="1195dd94-fac3-4f97-878e-82b565af33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0BD8CF3-C0FC-48E0-BA60-9EE64AFCAA4E}">
  <ds:schemaRefs>
    <ds:schemaRef ds:uri="http://schemas.microsoft.com/office/2006/metadata/properties"/>
    <ds:schemaRef ds:uri="http://schemas.microsoft.com/office/infopath/2007/PartnerControls"/>
    <ds:schemaRef ds:uri="1195dd94-fac3-4f97-878e-82b565af33c2"/>
    <ds:schemaRef ds:uri="f27f9627-ef06-45af-92c4-0219d23e0ec9"/>
  </ds:schemaRefs>
</ds:datastoreItem>
</file>

<file path=customXml/itemProps2.xml><?xml version="1.0" encoding="utf-8"?>
<ds:datastoreItem xmlns:ds="http://schemas.openxmlformats.org/officeDocument/2006/customXml" ds:itemID="{57A684BA-BB7A-446F-AE1F-5C116126C3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7f9627-ef06-45af-92c4-0219d23e0ec9"/>
    <ds:schemaRef ds:uri="1195dd94-fac3-4f97-878e-82b565af33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0740D3-6F6E-47FE-85BB-3F8295ED5D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126</Words>
  <Characters>1318</Characters>
  <Application>Microsoft Office Word</Application>
  <DocSecurity>0</DocSecurity>
  <Lines>62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Hanne Gulbrandsen</cp:lastModifiedBy>
  <cp:revision>12</cp:revision>
  <dcterms:created xsi:type="dcterms:W3CDTF">2026-06-02T08:55:00Z</dcterms:created>
  <dcterms:modified xsi:type="dcterms:W3CDTF">2026-06-04T09:11:00Z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0x0101008CAE2A88F7767445AE07B962980F39DB</vt:lpwstr>
  </property>
  <property fmtid="{D5CDD505-2E9C-101B-9397-08002B2CF9AE}" pid="3" name="MediaServiceImageTags">
    <vt:lpwstr/>
  </property>
</Properties>
</file>